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WORK PACKAGE SUPPORTING DOCUMENTS</w:t>
      </w:r>
    </w:p>
    <w:p>
      <w:pPr>
        <w:jc w:val="center"/>
      </w:pPr>
      <w:r>
        <w:rPr>
          <w:rFonts w:ascii="Aptos" w:hAnsi="Aptos"/>
          <w:b/>
          <w:color w:val="F2A51A"/>
          <w:sz w:val="26"/>
        </w:rPr>
        <w:t>MS-TPL-009 — Cured-in-Place Pipe Relining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Project</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project name]</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Document No.</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MS-TPL-009-WP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Contractor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contractor]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Revision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Location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location]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Date</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Prepared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Approved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r>
    </w:tbl>
    <w:p>
      <w:pPr>
        <w:keepLines/>
        <w:spacing w:after="80" w:line="269" w:lineRule="auto"/>
      </w:pPr>
      <w:r>
        <w:rPr>
          <w:rFonts w:ascii="Aptos" w:hAnsi="Aptos"/>
          <w:b w:val="0"/>
          <w:color w:val="263442"/>
          <w:sz w:val="19"/>
        </w:rPr>
        <w:t>This editable workbook must be adapted to the contract, approved drawings, project specification, actual site conditions, materials, equipment and authority requirements.</w:t>
      </w:r>
    </w:p>
    <w:p>
      <w:r>
        <w:br w:type="page"/>
      </w:r>
    </w:p>
    <w:p>
      <w:pPr>
        <w:pStyle w:val="Heading1"/>
        <w:keepNext/>
        <w:spacing w:before="240" w:after="100"/>
      </w:pPr>
      <w:r>
        <w:rPr>
          <w:rFonts w:ascii="Aptos" w:hAnsi="Aptos"/>
          <w:b/>
          <w:color w:val="071E33"/>
          <w:sz w:val="28"/>
        </w:rPr>
        <w:t>1. Inspection and Test Plan (ITP)</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Inspection / Test</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Acceptance Criteria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Responsibility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Approve liner design, resin system, curing cycle, bypass pumping, access and environmental controls.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Design and bypass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Clean and CCTV the host pipe, remove obstructions and verify dimensions, defects and service locations.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Host-pipe preparation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Wet out and handle the liner under controlled resin, temperature, vacuum and traceability conditions.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Wet-out and traceability</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Install by inversion or pull-in without twist and press the liner against the host pipe at controlled pressure.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Liner installation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Cure by water, steam or UV to the validated time-temperature or energy cycle with continuous records.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Curing record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Cool, trim and reopen services, then complete samples, leakage test and final CCTV acceptance survey.</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Final CCTV and testing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bl>
    <w:p>
      <w:r>
        <w:br w:type="page"/>
      </w:r>
    </w:p>
    <w:p>
      <w:pPr>
        <w:pStyle w:val="Heading1"/>
        <w:keepNext/>
        <w:spacing w:before="240" w:after="100"/>
      </w:pPr>
      <w:r>
        <w:rPr>
          <w:rFonts w:ascii="Aptos" w:hAnsi="Aptos"/>
          <w:b/>
          <w:color w:val="071E33"/>
          <w:sz w:val="28"/>
        </w:rPr>
        <w:t>2. HIRARC</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liner design, resin system, curing cycle, bypass pumping, access and environmental controls.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Resin exposure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Clean and CCTV the host pipe, remove obstructions and verify dimensions, defects and service locations.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Hot water or steam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Wet out and handle the liner under controlled resin, temperature, vacuum and traceability conditions.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Confined space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Install by inversion or pull-in without twist and press the liner against the host pipe at controlled pressure.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Bypass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Cure by water, steam or UV to the validated time-temperature or energy cycle with continuous records.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Uncured liner</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3. Job Safety Analysis (JSA)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liner design, resin system, curing cycle, bypass pumping, access and environmental controls.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Resin exposure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Clean and CCTV the host pipe, remove obstructions and verify dimensions, defects and service locations.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Hot water or steam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Wet out and handle the liner under controlled resin, temperature, vacuum and traceability conditions.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Confined space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Install by inversion or pull-in without twist and press the liner against the host pipe at controlled pressure.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Bypass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Cure by water, steam or UV to the validated time-temperature or energy cycle with continuous records.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Uncured liner</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4. Inspection Checklist</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Inspection Item</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What Must Be Checked</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Remarks / Evidence</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Design and bypass</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design and bypass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Host-pipe preparation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Check host-pipe preparation against the approved material submission and delivery documents. Confirm manufacturer, type, grade, size, batch, quantity, identification, storage and visible condition before the material is incorporated into the work.</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Wet-out and traceability</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wet-out and traceability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Liner installation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Measure liner installation at the specified locations using a verified measuring or survey instrument. Compare every reading with the approved drawing and stated tolerance; record actual values, grid or chainage, instrument identification and corrective action.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Curing record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curing record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Final CCTV and testing</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test for final cctv and testing uses the approved procedure, calibrated equipment, specified sampling location and required frequency. Record the measured result, acceptance limit, certificate number, witness or hold-point release and disposition of any failure.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Work area released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work area released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Final protection and handover</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final protection and handover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Material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Resin-impregnated liner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or analysis, batch number and shelf life; retain the safety data sheet, delivery docket and specified test results.</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Calibration hose</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End seals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Process water or steam</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Service-reconnection materials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Plant &amp; Machinery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CCTV equipment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Liner inversion or winch system</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current statutory registration and inspection where required, load-test or thorough-examination certificate, operator competency and certificates for all lifting accessories.</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Boiler or UV curing train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Temperature sensors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Robotic cutter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Manpower Requirement</w:t>
      </w:r>
    </w:p>
    <w:p>
      <w:pPr>
        <w:pStyle w:val="ListBullet"/>
        <w:spacing w:after="50"/>
        <w:ind w:left="369" w:hanging="170"/>
      </w:pPr>
      <w:r>
        <w:rPr>
          <w:rFonts w:ascii="Aptos" w:hAnsi="Aptos"/>
          <w:b w:val="0"/>
          <w:color w:val="263442"/>
          <w:sz w:val="19"/>
        </w:rPr>
        <w:t>Project Manager</w:t>
      </w:r>
    </w:p>
    <w:p>
      <w:pPr>
        <w:pStyle w:val="ListBullet"/>
        <w:spacing w:after="50"/>
        <w:ind w:left="369" w:hanging="170"/>
      </w:pPr>
      <w:r>
        <w:rPr>
          <w:rFonts w:ascii="Aptos" w:hAnsi="Aptos"/>
          <w:b w:val="0"/>
          <w:color w:val="263442"/>
          <w:sz w:val="19"/>
        </w:rPr>
        <w:t>Site Engineer</w:t>
      </w:r>
    </w:p>
    <w:p>
      <w:pPr>
        <w:pStyle w:val="ListBullet"/>
        <w:spacing w:after="50"/>
        <w:ind w:left="369" w:hanging="170"/>
      </w:pPr>
      <w:r>
        <w:rPr>
          <w:rFonts w:ascii="Aptos" w:hAnsi="Aptos"/>
          <w:b w:val="0"/>
          <w:color w:val="263442"/>
          <w:sz w:val="19"/>
        </w:rPr>
        <w:t>QA/QC Engineer</w:t>
      </w:r>
    </w:p>
    <w:p>
      <w:pPr>
        <w:pStyle w:val="ListBullet"/>
        <w:spacing w:after="50"/>
        <w:ind w:left="369" w:hanging="170"/>
      </w:pPr>
      <w:r>
        <w:rPr>
          <w:rFonts w:ascii="Aptos" w:hAnsi="Aptos"/>
          <w:b w:val="0"/>
          <w:color w:val="263442"/>
          <w:sz w:val="19"/>
        </w:rPr>
        <w:t>Safety and Health Officer</w:t>
      </w:r>
    </w:p>
    <w:p>
      <w:pPr>
        <w:pStyle w:val="ListBullet"/>
        <w:spacing w:after="50"/>
        <w:ind w:left="369" w:hanging="170"/>
      </w:pPr>
      <w:r>
        <w:rPr>
          <w:rFonts w:ascii="Aptos" w:hAnsi="Aptos"/>
          <w:b w:val="0"/>
          <w:color w:val="263442"/>
          <w:sz w:val="19"/>
        </w:rPr>
        <w:t>Supervisor</w:t>
      </w:r>
    </w:p>
    <w:p>
      <w:pPr>
        <w:pStyle w:val="ListBullet"/>
        <w:spacing w:after="50"/>
        <w:ind w:left="369" w:hanging="170"/>
      </w:pPr>
      <w:r>
        <w:rPr>
          <w:rFonts w:ascii="Aptos" w:hAnsi="Aptos"/>
          <w:b w:val="0"/>
          <w:color w:val="263442"/>
          <w:sz w:val="19"/>
        </w:rPr>
        <w:t>Skilled workers / operators</w:t>
      </w:r>
    </w:p>
    <w:p>
      <w:pPr>
        <w:pStyle w:val="ListBullet"/>
        <w:spacing w:after="50"/>
        <w:ind w:left="369" w:hanging="170"/>
      </w:pPr>
      <w:r>
        <w:rPr>
          <w:rFonts w:ascii="Aptos" w:hAnsi="Aptos"/>
          <w:b w:val="0"/>
          <w:color w:val="263442"/>
          <w:sz w:val="19"/>
        </w:rPr>
        <w:t>General workers</w:t>
      </w:r>
    </w:p>
    <w:p>
      <w:r>
        <w:br w:type="page"/>
      </w:r>
    </w:p>
    <w:p>
      <w:pPr>
        <w:pStyle w:val="Heading1"/>
        <w:keepNext/>
        <w:spacing w:before="240" w:after="100"/>
      </w:pPr>
      <w:r>
        <w:rPr>
          <w:rFonts w:ascii="Aptos" w:hAnsi="Aptos"/>
          <w:b/>
          <w:color w:val="071E33"/>
          <w:sz w:val="28"/>
        </w:rPr>
        <w:t>8. Required PPE</w:t>
      </w:r>
    </w:p>
    <w:p>
      <w:pPr>
        <w:pStyle w:val="ListBullet"/>
        <w:spacing w:after="50"/>
        <w:ind w:left="369" w:hanging="170"/>
      </w:pPr>
      <w:r>
        <w:rPr>
          <w:rFonts w:ascii="Aptos" w:hAnsi="Aptos"/>
          <w:b w:val="0"/>
          <w:color w:val="263442"/>
          <w:sz w:val="19"/>
        </w:rPr>
        <w:t>Safety helmet</w:t>
      </w:r>
    </w:p>
    <w:p>
      <w:pPr>
        <w:pStyle w:val="ListBullet"/>
        <w:spacing w:after="50"/>
        <w:ind w:left="369" w:hanging="170"/>
      </w:pPr>
      <w:r>
        <w:rPr>
          <w:rFonts w:ascii="Aptos" w:hAnsi="Aptos"/>
          <w:b w:val="0"/>
          <w:color w:val="263442"/>
          <w:sz w:val="19"/>
        </w:rPr>
        <w:t>Safety footwear</w:t>
      </w:r>
    </w:p>
    <w:p>
      <w:pPr>
        <w:pStyle w:val="ListBullet"/>
        <w:spacing w:after="50"/>
        <w:ind w:left="369" w:hanging="170"/>
      </w:pPr>
      <w:r>
        <w:rPr>
          <w:rFonts w:ascii="Aptos" w:hAnsi="Aptos"/>
          <w:b w:val="0"/>
          <w:color w:val="263442"/>
          <w:sz w:val="19"/>
        </w:rPr>
        <w:t>High-visibility vest</w:t>
      </w:r>
    </w:p>
    <w:p>
      <w:pPr>
        <w:pStyle w:val="ListBullet"/>
        <w:spacing w:after="50"/>
        <w:ind w:left="369" w:hanging="170"/>
      </w:pPr>
      <w:r>
        <w:rPr>
          <w:rFonts w:ascii="Aptos" w:hAnsi="Aptos"/>
          <w:b w:val="0"/>
          <w:color w:val="263442"/>
          <w:sz w:val="19"/>
        </w:rPr>
        <w:t>Safety gloves</w:t>
      </w:r>
    </w:p>
    <w:p>
      <w:pPr>
        <w:pStyle w:val="ListBullet"/>
        <w:spacing w:after="50"/>
        <w:ind w:left="369" w:hanging="170"/>
      </w:pPr>
      <w:r>
        <w:rPr>
          <w:rFonts w:ascii="Aptos" w:hAnsi="Aptos"/>
          <w:b w:val="0"/>
          <w:color w:val="263442"/>
          <w:sz w:val="19"/>
        </w:rPr>
        <w:t>Eye protection</w:t>
      </w:r>
    </w:p>
    <w:p>
      <w:pPr>
        <w:pStyle w:val="ListBullet"/>
        <w:spacing w:after="50"/>
        <w:ind w:left="369" w:hanging="170"/>
      </w:pPr>
      <w:r>
        <w:rPr>
          <w:rFonts w:ascii="Aptos" w:hAnsi="Aptos"/>
          <w:b w:val="0"/>
          <w:color w:val="263442"/>
          <w:sz w:val="19"/>
        </w:rPr>
        <w:t>Hearing / respiratory / fall protection where required</w:t>
      </w:r>
    </w:p>
    <w:p>
      <w:r>
        <w:br w:type="page"/>
      </w:r>
    </w:p>
    <w:p>
      <w:pPr>
        <w:pStyle w:val="Heading1"/>
        <w:keepNext/>
        <w:spacing w:before="240" w:after="100"/>
      </w:pPr>
      <w:r>
        <w:rPr>
          <w:rFonts w:ascii="Aptos" w:hAnsi="Aptos"/>
          <w:b/>
          <w:color w:val="071E33"/>
          <w:sz w:val="28"/>
        </w:rPr>
        <w:t>9. Required Permits</w:t>
      </w:r>
    </w:p>
    <w:p>
      <w:pPr>
        <w:pStyle w:val="ListBullet"/>
        <w:spacing w:after="50"/>
        <w:ind w:left="369" w:hanging="170"/>
      </w:pPr>
      <w:r>
        <w:rPr>
          <w:rFonts w:ascii="Aptos" w:hAnsi="Aptos"/>
          <w:b w:val="0"/>
          <w:color w:val="263442"/>
          <w:sz w:val="19"/>
        </w:rPr>
        <w:t>Permit to work</w:t>
      </w:r>
    </w:p>
    <w:p>
      <w:pPr>
        <w:pStyle w:val="ListBullet"/>
        <w:spacing w:after="50"/>
        <w:ind w:left="369" w:hanging="170"/>
      </w:pPr>
      <w:r>
        <w:rPr>
          <w:rFonts w:ascii="Aptos" w:hAnsi="Aptos"/>
          <w:b w:val="0"/>
          <w:color w:val="263442"/>
          <w:sz w:val="19"/>
        </w:rPr>
        <w:t>Work-front release</w:t>
      </w:r>
    </w:p>
    <w:p>
      <w:pPr>
        <w:pStyle w:val="ListBullet"/>
        <w:spacing w:after="50"/>
        <w:ind w:left="369" w:hanging="170"/>
      </w:pPr>
      <w:r>
        <w:rPr>
          <w:rFonts w:ascii="Aptos" w:hAnsi="Aptos"/>
          <w:b w:val="0"/>
          <w:color w:val="263442"/>
          <w:sz w:val="19"/>
        </w:rPr>
        <w:t>Lifting permit where applicable</w:t>
      </w:r>
    </w:p>
    <w:p>
      <w:pPr>
        <w:pStyle w:val="ListBullet"/>
        <w:spacing w:after="50"/>
        <w:ind w:left="369" w:hanging="170"/>
      </w:pPr>
      <w:r>
        <w:rPr>
          <w:rFonts w:ascii="Aptos" w:hAnsi="Aptos"/>
          <w:b w:val="0"/>
          <w:color w:val="263442"/>
          <w:sz w:val="19"/>
        </w:rPr>
        <w:t>Excavation / hot-work / confined-space permit where applicable</w:t>
      </w:r>
    </w:p>
    <w:p>
      <w:pPr>
        <w:pStyle w:val="ListBullet"/>
        <w:spacing w:after="50"/>
        <w:ind w:left="369" w:hanging="170"/>
      </w:pPr>
      <w:r>
        <w:rPr>
          <w:rFonts w:ascii="Aptos" w:hAnsi="Aptos"/>
          <w:b w:val="0"/>
          <w:color w:val="263442"/>
          <w:sz w:val="19"/>
        </w:rPr>
        <w:t>Inspection release before covering</w:t>
      </w:r>
    </w:p>
    <w:p>
      <w:r>
        <w:br w:type="page"/>
      </w:r>
    </w:p>
    <w:p>
      <w:pPr>
        <w:pStyle w:val="Heading1"/>
        <w:keepNext/>
        <w:spacing w:before="240" w:after="100"/>
      </w:pPr>
      <w:r>
        <w:rPr>
          <w:rFonts w:ascii="Aptos" w:hAnsi="Aptos"/>
          <w:b/>
          <w:color w:val="071E33"/>
          <w:sz w:val="28"/>
        </w:rPr>
        <w:t>10. Applicable Standards</w:t>
      </w:r>
    </w:p>
    <w:p>
      <w:pPr>
        <w:pStyle w:val="ListBullet"/>
        <w:spacing w:after="50"/>
        <w:ind w:left="369" w:hanging="170"/>
      </w:pPr>
      <w:r>
        <w:rPr>
          <w:rFonts w:ascii="Aptos" w:hAnsi="Aptos"/>
          <w:b w:val="0"/>
          <w:color w:val="263442"/>
          <w:sz w:val="19"/>
        </w:rPr>
        <w:t>Contract documents and project specification</w:t>
      </w:r>
    </w:p>
    <w:p>
      <w:pPr>
        <w:pStyle w:val="ListBullet"/>
        <w:spacing w:after="50"/>
        <w:ind w:left="369" w:hanging="170"/>
      </w:pPr>
      <w:r>
        <w:rPr>
          <w:rFonts w:ascii="Aptos" w:hAnsi="Aptos"/>
          <w:b w:val="0"/>
          <w:color w:val="263442"/>
          <w:sz w:val="19"/>
        </w:rPr>
        <w:t>Approved drawings and coordinated shop drawings</w:t>
      </w:r>
    </w:p>
    <w:p>
      <w:pPr>
        <w:pStyle w:val="ListBullet"/>
        <w:spacing w:after="50"/>
        <w:ind w:left="369" w:hanging="170"/>
      </w:pPr>
      <w:r>
        <w:rPr>
          <w:rFonts w:ascii="Aptos" w:hAnsi="Aptos"/>
          <w:b w:val="0"/>
          <w:color w:val="263442"/>
          <w:sz w:val="19"/>
        </w:rPr>
        <w:t>Approved material submissions and manufacturer instructions</w:t>
      </w:r>
    </w:p>
    <w:p>
      <w:pPr>
        <w:pStyle w:val="ListBullet"/>
        <w:spacing w:after="50"/>
        <w:ind w:left="369" w:hanging="170"/>
      </w:pPr>
      <w:r>
        <w:rPr>
          <w:rFonts w:ascii="Aptos" w:hAnsi="Aptos"/>
          <w:b w:val="0"/>
          <w:color w:val="263442"/>
          <w:sz w:val="19"/>
        </w:rPr>
        <w:t>Applicable Malaysian law and authority requirements</w:t>
      </w:r>
    </w:p>
    <w:p>
      <w:pPr>
        <w:pStyle w:val="ListBullet"/>
        <w:spacing w:after="50"/>
        <w:ind w:left="369" w:hanging="170"/>
      </w:pPr>
      <w:r>
        <w:rPr>
          <w:rFonts w:ascii="Aptos" w:hAnsi="Aptos"/>
          <w:b w:val="0"/>
          <w:color w:val="263442"/>
          <w:sz w:val="19"/>
        </w:rPr>
        <w:t>Applicable JKR specification where contractually required</w:t>
      </w:r>
    </w:p>
    <w:p>
      <w:pPr>
        <w:pStyle w:val="ListBullet"/>
        <w:spacing w:after="50"/>
        <w:ind w:left="369" w:hanging="170"/>
      </w:pPr>
      <w:r>
        <w:rPr>
          <w:rFonts w:ascii="Aptos" w:hAnsi="Aptos"/>
          <w:b w:val="0"/>
          <w:color w:val="263442"/>
          <w:sz w:val="19"/>
        </w:rPr>
        <w:t>Current project-approved MS/BS/EN/ISO standards</w:t>
      </w:r>
    </w:p>
    <w:p>
      <w:r>
        <w:br w:type="page"/>
      </w:r>
    </w:p>
    <w:p>
      <w:pPr>
        <w:pStyle w:val="Heading1"/>
        <w:keepNext/>
        <w:spacing w:before="240" w:after="100"/>
      </w:pPr>
      <w:r>
        <w:rPr>
          <w:rFonts w:ascii="Aptos" w:hAnsi="Aptos"/>
          <w:b/>
          <w:color w:val="071E33"/>
          <w:sz w:val="28"/>
        </w:rPr>
        <w:t>11. Inspection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Testing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Reference Drawings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Document Register</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PACKAGE SUPPORTING DOCUMENTS — Cured-in-Place Pipe Relining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